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Bürglenweg 1, 8854 Galgenen, Schweiz</w:t>
          </w:r>
        </w:p>
        <w:p>
          <w:pPr>
            <w:spacing w:before="0" w:after="0"/>
          </w:pPr>
          <w:r>
            <w:t>816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